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E747D" w14:textId="52A41CB4" w:rsidR="005D2C92" w:rsidRPr="0019706D" w:rsidRDefault="0019706D" w:rsidP="0019706D">
      <w:pPr>
        <w:spacing w:before="240"/>
        <w:jc w:val="center"/>
        <w:rPr>
          <w:b/>
        </w:rPr>
      </w:pPr>
      <w:r w:rsidRPr="0019706D">
        <w:rPr>
          <w:b/>
        </w:rPr>
        <w:t>HƯỚNG DẪN NGƯỜI DÙNG CÀI ĐẶT CHỨNG CHỈ</w:t>
      </w:r>
    </w:p>
    <w:p w14:paraId="7CEDF530" w14:textId="125C26B9" w:rsidR="0019706D" w:rsidRDefault="0019706D" w:rsidP="0019706D">
      <w:pPr>
        <w:spacing w:before="240"/>
      </w:pPr>
      <w:r>
        <w:t xml:space="preserve">Sau khi tải và giải nén file </w:t>
      </w:r>
      <w:r w:rsidRPr="0019706D">
        <w:t>vnai_sach_dien_tu.rar</w:t>
      </w:r>
    </w:p>
    <w:p w14:paraId="4D7F88A7" w14:textId="4280ABFC" w:rsidR="0019706D" w:rsidRPr="0019706D" w:rsidRDefault="0019706D" w:rsidP="0019706D">
      <w:pPr>
        <w:spacing w:before="240"/>
        <w:rPr>
          <w:b/>
        </w:rPr>
      </w:pPr>
      <w:r w:rsidRPr="0019706D">
        <w:rPr>
          <w:b/>
        </w:rPr>
        <w:t>Bước 1:</w:t>
      </w:r>
      <w:r w:rsidRPr="0019706D">
        <w:t xml:space="preserve">  Click vào chứng chỉ hoccungai.vn.crt, chọn </w:t>
      </w:r>
      <w:r w:rsidRPr="0019706D">
        <w:rPr>
          <w:b/>
        </w:rPr>
        <w:t>Install Certificate</w:t>
      </w:r>
    </w:p>
    <w:p w14:paraId="365CAC70" w14:textId="77777777" w:rsidR="0019706D" w:rsidRDefault="0019706D" w:rsidP="0019706D">
      <w:pPr>
        <w:pStyle w:val="ListParagraph"/>
        <w:spacing w:before="240"/>
      </w:pPr>
    </w:p>
    <w:p w14:paraId="34BAACAD" w14:textId="5B30DD2A" w:rsidR="0019706D" w:rsidRDefault="0019706D" w:rsidP="0019706D">
      <w:pPr>
        <w:pStyle w:val="ListParagraph"/>
        <w:spacing w:before="240"/>
      </w:pPr>
      <w:r>
        <w:rPr>
          <w:noProof/>
        </w:rPr>
        <w:drawing>
          <wp:inline distT="0" distB="0" distL="0" distR="0" wp14:anchorId="1B163C10" wp14:editId="56DF9A57">
            <wp:extent cx="3886200" cy="4895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81571" w14:textId="77777777" w:rsidR="0019706D" w:rsidRDefault="0019706D" w:rsidP="005D2C92">
      <w:pPr>
        <w:rPr>
          <w:b/>
        </w:rPr>
      </w:pPr>
    </w:p>
    <w:p w14:paraId="0ECB5D4E" w14:textId="77777777" w:rsidR="0019706D" w:rsidRDefault="0019706D" w:rsidP="005D2C92">
      <w:pPr>
        <w:rPr>
          <w:b/>
        </w:rPr>
      </w:pPr>
    </w:p>
    <w:p w14:paraId="2AC7373A" w14:textId="77777777" w:rsidR="0019706D" w:rsidRDefault="0019706D" w:rsidP="005D2C92">
      <w:pPr>
        <w:rPr>
          <w:b/>
        </w:rPr>
      </w:pPr>
    </w:p>
    <w:p w14:paraId="379E8742" w14:textId="77777777" w:rsidR="0019706D" w:rsidRDefault="0019706D" w:rsidP="005D2C92">
      <w:pPr>
        <w:rPr>
          <w:b/>
        </w:rPr>
      </w:pPr>
    </w:p>
    <w:p w14:paraId="57B7CAFD" w14:textId="77777777" w:rsidR="0019706D" w:rsidRDefault="0019706D" w:rsidP="005D2C92">
      <w:pPr>
        <w:rPr>
          <w:b/>
        </w:rPr>
      </w:pPr>
    </w:p>
    <w:p w14:paraId="4B4C84CD" w14:textId="77777777" w:rsidR="0019706D" w:rsidRDefault="0019706D" w:rsidP="005D2C92">
      <w:pPr>
        <w:rPr>
          <w:b/>
        </w:rPr>
      </w:pPr>
    </w:p>
    <w:p w14:paraId="790B37B5" w14:textId="45EBF409" w:rsidR="0019706D" w:rsidRDefault="0019706D" w:rsidP="005D2C92">
      <w:r w:rsidRPr="0019706D">
        <w:rPr>
          <w:b/>
        </w:rPr>
        <w:lastRenderedPageBreak/>
        <w:t>Bước 2:</w:t>
      </w:r>
      <w:r>
        <w:rPr>
          <w:b/>
        </w:rPr>
        <w:t xml:space="preserve"> </w:t>
      </w:r>
      <w:r>
        <w:t xml:space="preserve">Chọn </w:t>
      </w:r>
      <w:r w:rsidRPr="0019706D">
        <w:rPr>
          <w:b/>
        </w:rPr>
        <w:t>Next</w:t>
      </w:r>
    </w:p>
    <w:p w14:paraId="2BB7D17A" w14:textId="5D33754E" w:rsidR="0019706D" w:rsidRDefault="0019706D" w:rsidP="005D2C92">
      <w:r>
        <w:rPr>
          <w:noProof/>
        </w:rPr>
        <w:drawing>
          <wp:inline distT="0" distB="0" distL="0" distR="0" wp14:anchorId="188BE875" wp14:editId="2A7EE059">
            <wp:extent cx="3428532" cy="3347049"/>
            <wp:effectExtent l="0" t="0" r="63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958" cy="335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F8590" w14:textId="449ECA47" w:rsidR="0019706D" w:rsidRDefault="0019706D" w:rsidP="005D2C92">
      <w:r w:rsidRPr="0019706D">
        <w:rPr>
          <w:b/>
        </w:rPr>
        <w:t>Bước 3:</w:t>
      </w:r>
      <w:r>
        <w:t xml:space="preserve"> Tiếp tục chọn </w:t>
      </w:r>
      <w:r w:rsidRPr="0019706D">
        <w:rPr>
          <w:b/>
        </w:rPr>
        <w:t>Next</w:t>
      </w:r>
    </w:p>
    <w:p w14:paraId="784D32B2" w14:textId="1C280D14" w:rsidR="0019706D" w:rsidRDefault="0019706D" w:rsidP="005D2C92">
      <w:r>
        <w:rPr>
          <w:noProof/>
        </w:rPr>
        <w:drawing>
          <wp:inline distT="0" distB="0" distL="0" distR="0" wp14:anchorId="3BF978A8" wp14:editId="02B1299B">
            <wp:extent cx="3364302" cy="3284346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186" cy="328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5D7CE" w14:textId="77777777" w:rsidR="0019706D" w:rsidRDefault="0019706D" w:rsidP="005D2C92"/>
    <w:p w14:paraId="4C84D207" w14:textId="77777777" w:rsidR="0019706D" w:rsidRDefault="0019706D" w:rsidP="005D2C92"/>
    <w:p w14:paraId="478A7F73" w14:textId="0AB69022" w:rsidR="0019706D" w:rsidRPr="004E3CA5" w:rsidRDefault="0019706D" w:rsidP="005D2C92">
      <w:r w:rsidRPr="0019706D">
        <w:rPr>
          <w:b/>
        </w:rPr>
        <w:lastRenderedPageBreak/>
        <w:t>Bước 4:</w:t>
      </w:r>
      <w:r>
        <w:t xml:space="preserve"> Chọn </w:t>
      </w:r>
      <w:r w:rsidRPr="0019706D">
        <w:rPr>
          <w:b/>
        </w:rPr>
        <w:t>Finish</w:t>
      </w:r>
      <w:r w:rsidR="004E3CA5">
        <w:rPr>
          <w:b/>
        </w:rPr>
        <w:t xml:space="preserve"> </w:t>
      </w:r>
      <w:r w:rsidR="004E3CA5">
        <w:t>để hoàn thành cài đặt.</w:t>
      </w:r>
      <w:bookmarkStart w:id="0" w:name="_GoBack"/>
      <w:bookmarkEnd w:id="0"/>
    </w:p>
    <w:p w14:paraId="3C178C3A" w14:textId="452F13A9" w:rsidR="0019706D" w:rsidRPr="0019706D" w:rsidRDefault="0019706D" w:rsidP="005D2C92">
      <w:r>
        <w:rPr>
          <w:noProof/>
        </w:rPr>
        <w:drawing>
          <wp:inline distT="0" distB="0" distL="0" distR="0" wp14:anchorId="7CCB2728" wp14:editId="52B6AD9C">
            <wp:extent cx="5133975" cy="49625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706D" w:rsidRPr="0019706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0FC5800"/>
    <w:multiLevelType w:val="hybridMultilevel"/>
    <w:tmpl w:val="215C5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827AD"/>
    <w:multiLevelType w:val="multilevel"/>
    <w:tmpl w:val="C26C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D212CE"/>
    <w:multiLevelType w:val="multilevel"/>
    <w:tmpl w:val="1B1A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E81BB4"/>
    <w:multiLevelType w:val="multilevel"/>
    <w:tmpl w:val="0D56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1E5011"/>
    <w:multiLevelType w:val="multilevel"/>
    <w:tmpl w:val="A480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4D36"/>
    <w:rsid w:val="0006063C"/>
    <w:rsid w:val="001067FA"/>
    <w:rsid w:val="0015074B"/>
    <w:rsid w:val="0019706D"/>
    <w:rsid w:val="00273633"/>
    <w:rsid w:val="0029639D"/>
    <w:rsid w:val="00326F90"/>
    <w:rsid w:val="00427137"/>
    <w:rsid w:val="004C7B42"/>
    <w:rsid w:val="004E3CA5"/>
    <w:rsid w:val="00500983"/>
    <w:rsid w:val="00543F39"/>
    <w:rsid w:val="005D2C92"/>
    <w:rsid w:val="00610E61"/>
    <w:rsid w:val="00877ECC"/>
    <w:rsid w:val="00AA1D8D"/>
    <w:rsid w:val="00B47730"/>
    <w:rsid w:val="00CB0664"/>
    <w:rsid w:val="00FC693F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6403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9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9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00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27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1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56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263812-E34C-4738-8700-AE9A1481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calmcao</cp:lastModifiedBy>
  <cp:revision>19</cp:revision>
  <dcterms:created xsi:type="dcterms:W3CDTF">2025-03-24T10:08:00Z</dcterms:created>
  <dcterms:modified xsi:type="dcterms:W3CDTF">2025-05-30T03:31:00Z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7e8d1abfcda46a69afb0d662af7e5f719a3043f890233a4737d7454259a95bf6</vt:lpwstr>
  </property>
</Properties>
</file>